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255"/>
        <w:gridCol w:w="4255"/>
      </w:tblGrid>
      <w:tr>
        <w:tc>
          <w:tcPr>
            <w:tcW w:type="dxa" w:w="4255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792000" cy="792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255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1440000" cy="122087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22087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40"/>
        <w:pBdr>
          <w:bottom w:val="single" w:sz="8" w:space="1" w:color="000000"/>
        </w:pBdr>
      </w:pPr>
    </w:p>
    <w:p>
      <w:pPr>
        <w:spacing w:after="0"/>
        <w:jc w:val="center"/>
      </w:pPr>
      <w:r>
        <w:rPr>
          <w:rFonts w:ascii="Times New Roman" w:hAnsi="Times New Roman" w:eastAsia="Times New Roman"/>
          <w:b w:val="0"/>
          <w:i w:val="0"/>
          <w:sz w:val="24"/>
        </w:rPr>
        <w:t>Nitrianske kompetenčné centrum kybernetickej bezpečnosti</w:t>
      </w:r>
    </w:p>
    <w:p>
      <w:pPr>
        <w:spacing w:after="0"/>
        <w:jc w:val="center"/>
      </w:pPr>
      <w:r>
        <w:rPr>
          <w:rFonts w:ascii="Times New Roman" w:hAnsi="Times New Roman" w:eastAsia="Times New Roman"/>
          <w:b w:val="0"/>
          <w:i w:val="0"/>
          <w:sz w:val="24"/>
        </w:rPr>
        <w:t>Fakulta prírodných vied a informatiky</w:t>
      </w:r>
    </w:p>
    <w:p>
      <w:pPr>
        <w:spacing w:after="0"/>
        <w:jc w:val="center"/>
      </w:pPr>
      <w:r>
        <w:rPr>
          <w:rFonts w:ascii="Times New Roman" w:hAnsi="Times New Roman" w:eastAsia="Times New Roman"/>
          <w:b w:val="0"/>
          <w:i w:val="0"/>
          <w:sz w:val="24"/>
        </w:rPr>
        <w:t>Univerzita Konštantína Filozofa v Nitre</w:t>
      </w:r>
    </w:p>
    <w:p>
      <w:pPr>
        <w:spacing w:after="0"/>
        <w:jc w:val="center"/>
      </w:pPr>
      <w:r>
        <w:rPr>
          <w:rFonts w:ascii="Times New Roman" w:hAnsi="Times New Roman" w:eastAsia="Times New Roman"/>
          <w:b w:val="0"/>
          <w:i w:val="0"/>
          <w:sz w:val="24"/>
        </w:rPr>
        <w:t>Tr. A. Hlinku 1, 949 01 Nitra</w:t>
      </w:r>
    </w:p>
    <w:p>
      <w:pPr>
        <w:spacing w:before="20"/>
        <w:pBdr>
          <w:bottom w:val="single" w:sz="8" w:space="1" w:color="000000"/>
        </w:pBdr>
      </w:pPr>
    </w:p>
    <w:p/>
    <w:p/>
    <w:p/>
    <w:p/>
    <w:p/>
    <w:p/>
    <w:p>
      <w:pPr>
        <w:spacing w:line="300" w:lineRule="auto" w:after="720"/>
        <w:jc w:val="center"/>
      </w:pPr>
      <w:r>
        <w:rPr>
          <w:rFonts w:ascii="Times New Roman" w:hAnsi="Times New Roman" w:eastAsia="Times New Roman"/>
          <w:b/>
          <w:color w:val="2A5D6C"/>
          <w:sz w:val="42"/>
        </w:rPr>
        <w:t>CVIČNÉ PRÍKLADY</w:t>
        <w:br/>
      </w:r>
      <w:r>
        <w:rPr>
          <w:rFonts w:ascii="Times New Roman" w:hAnsi="Times New Roman" w:eastAsia="Times New Roman"/>
          <w:b/>
          <w:color w:val="2A5D6C"/>
          <w:sz w:val="42"/>
        </w:rPr>
        <w:t>ZRANITEĽNOSTÍ V NATÍVNOM PHP</w:t>
        <w:br/>
      </w:r>
      <w:r>
        <w:rPr>
          <w:rFonts w:ascii="Times New Roman" w:hAnsi="Times New Roman" w:eastAsia="Times New Roman"/>
          <w:b/>
          <w:color w:val="2A5D6C"/>
          <w:sz w:val="42"/>
        </w:rPr>
        <w:t>A BEZPEČNOSTNÝ CHECKLIST</w:t>
      </w:r>
    </w:p>
    <w:p>
      <w:r>
        <w:br w:type="page"/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Úvod a metodika práce so študentmi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Tento materiál je určený pre predmet Skriptovacie jazyky, v ktorom študenti vytvárajú webové aplikácie v natívnom PHP bez Laravelu alebo iného frameworku.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Cieľom dokumentu je ukázať najčastejšie bezpečnostné chyby, ktoré vznikajú vtedy, keď si študenti sami riešia routing, spracovanie requestov, session, databázovú vrstvu, uploady a výstup do HTML.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/>
          <w:i w:val="0"/>
          <w:sz w:val="22"/>
        </w:rPr>
        <w:t>Odporúčanie:</w:t>
      </w:r>
      <w:r>
        <w:rPr>
          <w:rFonts w:ascii="Times New Roman" w:hAnsi="Times New Roman" w:eastAsia="Times New Roman"/>
          <w:b w:val="0"/>
          <w:i w:val="0"/>
          <w:sz w:val="22"/>
        </w:rPr>
        <w:t xml:space="preserve"> študenti by pri každom príklade mali urobiť 4 kroky: nájsť chybu, vysvetliť riziko, opraviť kód, napísať jednoduchý test alebo aspoň popísať testovací scenár.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Príklady sú zámerne zjednodušené, aby bolo riziko viditeľné priamo v kóde. Na produkčné použitie treba riešenia doplniť o robustnejšiu validáciu, jednotnú architektúru, testy, logovanie a monitoring.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Základné pravidlá práce na cvičení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1.</w:t>
        <w:tab/>
        <w:t>Pracovať iba v lokálnom alebo školskom testovacom prostredí.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2.</w:t>
        <w:tab/>
        <w:t>Nepoužívať ukážkové payloady voči cudzím systémom.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3.</w:t>
        <w:tab/>
        <w:t>Pri každej zraniteľnosti vysvetliť dopad na dôvernosť, integritu alebo dostupnosť dát.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4.</w:t>
        <w:tab/>
        <w:t>Ku každej oprave pridať aspoň jednoduchý testovací scenár.</w:t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Cvičné príklady zraniteľností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1: SQL Injection cez skladanie SQL reťazca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require 'db.php';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$q = $_GET['q'] ?? '';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$sql = "SELECT id, name, price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FROM products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WHERE name LIKE '%$q%'";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$result = $pdo-&gt;query($sql);</w:t>
              <w:br/>
            </w:r>
            <w:r>
              <w:rPr>
                <w:rFonts w:ascii="Courier New" w:hAnsi="Courier New" w:eastAsia="Courier New"/>
                <w:sz w:val="16"/>
              </w:rPr>
              <w:t>$products = $result-&gt;fetchAll(PDO::FETCH_ASSOC);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foreach ($products as $product)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echo $product['name'] . '&lt;br&gt;';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Používateľský vstup sa vkladá priamo do SQL reťazca. Pri testovaní v lokálnej aplikácii môže študent skúsiť vstup typu: %' OR '1'='1. Výsledkom môže byť vrátenie všetkých záznamov alebo manipulácia s databázou.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 cez PDO prepared statement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require 'db.php';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$q = trim($_GET['q'] ?? '');</w:t>
              <w:br/>
            </w:r>
            <w:r>
              <w:rPr>
                <w:rFonts w:ascii="Courier New" w:hAnsi="Courier New" w:eastAsia="Courier New"/>
                <w:sz w:val="16"/>
              </w:rPr>
              <w:t>if (mb_strlen($q) &gt; 100)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http_response_code(400);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exit('Neplatný vstup.');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$stmt = $pdo-&gt;prepare(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'SELECT id, name, price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FROM products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WHERE name LIKE :q'</w:t>
              <w:br/>
            </w:r>
            <w:r>
              <w:rPr>
                <w:rFonts w:ascii="Courier New" w:hAnsi="Courier New" w:eastAsia="Courier New"/>
                <w:sz w:val="16"/>
              </w:rPr>
              <w:t>);</w:t>
              <w:br/>
            </w:r>
            <w:r>
              <w:rPr>
                <w:rFonts w:ascii="Courier New" w:hAnsi="Courier New" w:eastAsia="Courier New"/>
                <w:sz w:val="16"/>
              </w:rPr>
              <w:t>$stmt-&gt;execute(['q' =&gt; '%' . $q . '%']);</w:t>
              <w:br/>
            </w:r>
            <w:r>
              <w:rPr>
                <w:rFonts w:ascii="Courier New" w:hAnsi="Courier New" w:eastAsia="Courier New"/>
                <w:sz w:val="16"/>
              </w:rPr>
              <w:t>$products = $stmt-&gt;fetchAll(PDO::FETCH_ASSOC);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foreach ($products as $product)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echo htmlspecialchars($product['name'], ENT_QUOTES, 'UTF-8');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echo '&lt;br&gt;';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prečo je skladanie SQL reťazcov nebezpečné.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Navrhnite testovací vstup, ktorý ukáže problém v lokálnej databáze.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Opravte vyhľadávanie cez prepared statement a parameter binding.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2: Reflected XSS cez vypísanie parametra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$name = $_GET['name'] ?? 'hosť';</w:t>
              <w:br/>
            </w:r>
            <w:r>
              <w:rPr>
                <w:rFonts w:ascii="Courier New" w:hAnsi="Courier New" w:eastAsia="Courier New"/>
                <w:sz w:val="16"/>
              </w:rPr>
              <w:t>?&gt;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&lt;h1&gt;Vitaj, &lt;?= $name ?&gt;&lt;/h1&gt;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Hodnota z URL sa vypíše priamo do HTML. Ak používateľ vloží HTML alebo JavaScript, prehliadač ho môže interpretovať ako súčasť stránky. Ide o reflected XSS, pretože škodlivý vstup sa okamžite odrazí v odpovedi servera.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$name = $_GET['name'] ?? 'hosť';</w:t>
              <w:br/>
            </w:r>
            <w:r>
              <w:rPr>
                <w:rFonts w:ascii="Courier New" w:hAnsi="Courier New" w:eastAsia="Courier New"/>
                <w:sz w:val="16"/>
              </w:rPr>
              <w:t>$safeName = htmlspecialchars(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$name,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ENT_QUOTES | ENT_SUBSTITUTE,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'UTF-8'</w:t>
              <w:br/>
            </w:r>
            <w:r>
              <w:rPr>
                <w:rFonts w:ascii="Courier New" w:hAnsi="Courier New" w:eastAsia="Courier New"/>
                <w:sz w:val="16"/>
              </w:rPr>
              <w:t>);</w:t>
              <w:br/>
            </w:r>
            <w:r>
              <w:rPr>
                <w:rFonts w:ascii="Courier New" w:hAnsi="Courier New" w:eastAsia="Courier New"/>
                <w:sz w:val="16"/>
              </w:rPr>
              <w:t>?&gt;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&lt;h1&gt;Vitaj, &lt;?= $safeName ?&gt;&lt;/h1&gt;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Poznámka ku kontextu výstupu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Escapovanie treba robiť podľa kontextu. Inak sa escapuje HTML text, inak HTML atribút, JavaScript reťazec, URL parameter alebo CSS. htmlspecialchars je vhodné pre bežný HTML text a atribúty, nie ako univerzálna ochrana pre všetky kontexty.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Vložte do parametra name jednoduchý HTML tag a sledujte správanie stránky.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Opravte výstup pomocou htmlspecialchars.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prečo nestačí validácia vstupu bez escapovania výstupu.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3: Stored XSS v komentároch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 foreach ($comments as $comment): ?&gt;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&lt;div class="comment"&gt;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&lt;?= $comment['body'] ?&gt;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&lt;/div&gt;</w:t>
              <w:br/>
            </w:r>
            <w:r>
              <w:rPr>
                <w:rFonts w:ascii="Courier New" w:hAnsi="Courier New" w:eastAsia="Courier New"/>
                <w:sz w:val="16"/>
              </w:rPr>
              <w:t>&lt;?php endforeach; ?&gt;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Komentár je uložený v databáze a neskôr vypísaný ďalším používateľom bez escapovania. Ak útočník uloží škodlivý JavaScript, problém sa bude opakovať pri každom zobrazení stránky.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 foreach ($comments as $comment): ?&gt;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&lt;div class="comment"&gt;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&lt;?= htmlspecialchars(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$comment['body'],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ENT_QUOTES | ENT_SUBSTITUTE,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'UTF-8'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) ?&gt;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&lt;/div&gt;</w:t>
              <w:br/>
            </w:r>
            <w:r>
              <w:rPr>
                <w:rFonts w:ascii="Courier New" w:hAnsi="Courier New" w:eastAsia="Courier New"/>
                <w:sz w:val="16"/>
              </w:rPr>
              <w:t>&lt;?php endforeach; ?&gt;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 rozdiel medzi reflected XSS a stored XSS.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Opravte výpis komentárov tak, aby sa HTML nezobrazovalo ako kód stránky.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Diskutujte, ako by sa riešilo bezpečné povolenie vybraných HTML značiek.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4: IDOR / Broken Access Control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session_start();</w:t>
              <w:br/>
            </w:r>
            <w:r>
              <w:rPr>
                <w:rFonts w:ascii="Courier New" w:hAnsi="Courier New" w:eastAsia="Courier New"/>
                <w:sz w:val="16"/>
              </w:rPr>
              <w:t>require 'db.php';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(!isset($_SESSION['user_id']))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header('Location: login.php');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$id = (int) ($_GET['id'] ?? 0);</w:t>
              <w:br/>
            </w:r>
            <w:r>
              <w:rPr>
                <w:rFonts w:ascii="Courier New" w:hAnsi="Courier New" w:eastAsia="Courier New"/>
                <w:sz w:val="16"/>
              </w:rPr>
              <w:t>$stmt = $pdo-&gt;prepare('SELECT * FROM orders WHERE id = ?');</w:t>
              <w:br/>
            </w:r>
            <w:r>
              <w:rPr>
                <w:rFonts w:ascii="Courier New" w:hAnsi="Courier New" w:eastAsia="Courier New"/>
                <w:sz w:val="16"/>
              </w:rPr>
              <w:t>$stmt-&gt;execute([$id]);</w:t>
              <w:br/>
            </w:r>
            <w:r>
              <w:rPr>
                <w:rFonts w:ascii="Courier New" w:hAnsi="Courier New" w:eastAsia="Courier New"/>
                <w:sz w:val="16"/>
              </w:rPr>
              <w:t>$order = $stmt-&gt;fetch(PDO::FETCH_ASSOC);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include 'order_detail.php';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Kód overí iba to, či je používateľ prihlásený. Neoverí však, či objednávka patrí práve jemu. Používateľ môže meniť id v URL a skúšať zobrazovať cudzie záznamy.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session_start();</w:t>
              <w:br/>
            </w:r>
            <w:r>
              <w:rPr>
                <w:rFonts w:ascii="Courier New" w:hAnsi="Courier New" w:eastAsia="Courier New"/>
                <w:sz w:val="16"/>
              </w:rPr>
              <w:t>require 'db.php';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(!isset($_SESSION['user_id']))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header('Location: login.php');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$id = (int) ($_GET['id'] ?? 0);</w:t>
              <w:br/>
            </w:r>
            <w:r>
              <w:rPr>
                <w:rFonts w:ascii="Courier New" w:hAnsi="Courier New" w:eastAsia="Courier New"/>
                <w:sz w:val="16"/>
              </w:rPr>
              <w:t>$userId = (int) $_SESSION['user_id'];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$stmt = $pdo-&gt;prepare(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'SELECT * FROM orders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WHERE id = ? AND user_id = ?'</w:t>
              <w:br/>
            </w:r>
            <w:r>
              <w:rPr>
                <w:rFonts w:ascii="Courier New" w:hAnsi="Courier New" w:eastAsia="Courier New"/>
                <w:sz w:val="16"/>
              </w:rPr>
              <w:t>);</w:t>
              <w:br/>
            </w:r>
            <w:r>
              <w:rPr>
                <w:rFonts w:ascii="Courier New" w:hAnsi="Courier New" w:eastAsia="Courier New"/>
                <w:sz w:val="16"/>
              </w:rPr>
              <w:t>$stmt-&gt;execute([$id, $userId]);</w:t>
              <w:br/>
            </w:r>
            <w:r>
              <w:rPr>
                <w:rFonts w:ascii="Courier New" w:hAnsi="Courier New" w:eastAsia="Courier New"/>
                <w:sz w:val="16"/>
              </w:rPr>
              <w:t>$order = $stmt-&gt;fetch(PDO::FETCH_ASSOC);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(!$order)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http_response_code(404);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exit('Objednávka neexistuje.');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include 'order_detail.php';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Prihláste sa ako používateľ A a skúste zobraziť záznam používateľa B.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Doplňte server-side kontrolu vlastníctva záznamu.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prečo skrytie odkazu vo frontende nestačí.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5: Chýbajúca CSRF ochrana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formulár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&lt;form method="post" action="change-email.php"&gt;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&lt;input type="email" name="email"&gt;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&lt;button type="submit"&gt;Zmeniť e-mail&lt;/button&gt;</w:t>
              <w:br/>
            </w:r>
            <w:r>
              <w:rPr>
                <w:rFonts w:ascii="Courier New" w:hAnsi="Courier New" w:eastAsia="Courier New"/>
                <w:sz w:val="16"/>
              </w:rPr>
              <w:t>&lt;/form&gt;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Zraniteľné spracovanie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session_start();</w:t>
              <w:br/>
            </w:r>
            <w:r>
              <w:rPr>
                <w:rFonts w:ascii="Courier New" w:hAnsi="Courier New" w:eastAsia="Courier New"/>
                <w:sz w:val="16"/>
              </w:rPr>
              <w:t>require 'db.php';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$email = $_POST['email'] ?? '';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$stmt = $pdo-&gt;prepare(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'UPDATE users SET email = ? WHERE id = ?'</w:t>
              <w:br/>
            </w:r>
            <w:r>
              <w:rPr>
                <w:rFonts w:ascii="Courier New" w:hAnsi="Courier New" w:eastAsia="Courier New"/>
                <w:sz w:val="16"/>
              </w:rPr>
              <w:t>);</w:t>
              <w:br/>
            </w:r>
            <w:r>
              <w:rPr>
                <w:rFonts w:ascii="Courier New" w:hAnsi="Courier New" w:eastAsia="Courier New"/>
                <w:sz w:val="16"/>
              </w:rPr>
              <w:t>$stmt-&gt;execute([$email, $_SESSION['user_id']]);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header('Location: profile.php');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Ak je používateľ prihlásený cez session cookie, cudzia stránka sa môže pokúsiť odoslať POST request za neho. Server musí pri citlivých operáciách overiť CSRF token.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formulár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session_start();</w:t>
              <w:br/>
            </w:r>
            <w:r>
              <w:rPr>
                <w:rFonts w:ascii="Courier New" w:hAnsi="Courier New" w:eastAsia="Courier New"/>
                <w:sz w:val="16"/>
              </w:rPr>
              <w:t>$_SESSION['csrf_token'] ??= bin2hex(random_bytes(32));</w:t>
              <w:br/>
            </w:r>
            <w:r>
              <w:rPr>
                <w:rFonts w:ascii="Courier New" w:hAnsi="Courier New" w:eastAsia="Courier New"/>
                <w:sz w:val="16"/>
              </w:rPr>
              <w:t>?&gt;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&lt;form method="post" action="change-email.php"&gt;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&lt;input type="hidden" name="csrf_token"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value="&lt;?= htmlspecialchars(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   $_SESSION['csrf_token'],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   ENT_QUOTES,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   'UTF-8'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) ?&gt;"&gt;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&lt;input type="email" name="email"&gt;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&lt;button type="submit"&gt;Zmeniť e-mail&lt;/button&gt;</w:t>
              <w:br/>
            </w:r>
            <w:r>
              <w:rPr>
                <w:rFonts w:ascii="Courier New" w:hAnsi="Courier New" w:eastAsia="Courier New"/>
                <w:sz w:val="16"/>
              </w:rPr>
              <w:t>&lt;/form&gt;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Opravené spracovanie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session_start();</w:t>
              <w:br/>
            </w:r>
            <w:r>
              <w:rPr>
                <w:rFonts w:ascii="Courier New" w:hAnsi="Courier New" w:eastAsia="Courier New"/>
                <w:sz w:val="16"/>
              </w:rPr>
              <w:t>require 'db.php';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$token = $_POST['csrf_token'] ?? '';</w:t>
              <w:br/>
            </w:r>
            <w:r>
              <w:rPr>
                <w:rFonts w:ascii="Courier New" w:hAnsi="Courier New" w:eastAsia="Courier New"/>
                <w:sz w:val="16"/>
              </w:rPr>
              <w:t>if (!hash_equals($_SESSION['csrf_token'] ?? '', $token))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http_response_code(403);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exit('Neplatný CSRF token.');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$email = filter_input(INPUT_POST, 'email', FILTER_VALIDATE_EMAIL);</w:t>
              <w:br/>
            </w:r>
            <w:r>
              <w:rPr>
                <w:rFonts w:ascii="Courier New" w:hAnsi="Courier New" w:eastAsia="Courier New"/>
                <w:sz w:val="16"/>
              </w:rPr>
              <w:t>if (!$email)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http_response_code(400);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exit('Neplatný e-mail.');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$stmt = $pdo-&gt;prepare(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'UPDATE users SET email = ? WHERE id = ?'</w:t>
              <w:br/>
            </w:r>
            <w:r>
              <w:rPr>
                <w:rFonts w:ascii="Courier New" w:hAnsi="Courier New" w:eastAsia="Courier New"/>
                <w:sz w:val="16"/>
              </w:rPr>
              <w:t>);</w:t>
              <w:br/>
            </w:r>
            <w:r>
              <w:rPr>
                <w:rFonts w:ascii="Courier New" w:hAnsi="Courier New" w:eastAsia="Courier New"/>
                <w:sz w:val="16"/>
              </w:rPr>
              <w:t>$stmt-&gt;execute([$email, $_SESSION['user_id']]);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Nájdite všetky formuláre, ktoré menia stav aplikácie.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Doplňte generovanie a overenie CSRF tokenu.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prečo sa má token porovnávať cez hash_equals.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6: Slabá správa session po prihlásení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session_start();</w:t>
              <w:br/>
            </w:r>
            <w:r>
              <w:rPr>
                <w:rFonts w:ascii="Courier New" w:hAnsi="Courier New" w:eastAsia="Courier New"/>
                <w:sz w:val="16"/>
              </w:rPr>
              <w:t>require 'db.php';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$email = $_POST['email'] ?? '';</w:t>
              <w:br/>
            </w:r>
            <w:r>
              <w:rPr>
                <w:rFonts w:ascii="Courier New" w:hAnsi="Courier New" w:eastAsia="Courier New"/>
                <w:sz w:val="16"/>
              </w:rPr>
              <w:t>$password = $_POST['password'] ?? '';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$user = findUserByEmail($email);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($user &amp;&amp; password_verify($password, $user['password']))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$_SESSION['user_id'] = $user['id'];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header('Location: dashboard.php');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echo 'Nesprávne prihlasovacie údaje.';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Po úspešnom prihlásení sa nezmení session ID. Ak by útočník vedel používateľovi vnútiť známe session ID, mohol by zneužiť session fixation. Session cookie zároveň nemusí mať bezpečné atribúty.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session_set_cookie_params([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'httponly' =&gt; true,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'secure' =&gt; true,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'samesite' =&gt; 'Lax',</w:t>
              <w:br/>
            </w:r>
            <w:r>
              <w:rPr>
                <w:rFonts w:ascii="Courier New" w:hAnsi="Courier New" w:eastAsia="Courier New"/>
                <w:sz w:val="16"/>
              </w:rPr>
              <w:t>]);</w:t>
              <w:br/>
            </w:r>
            <w:r>
              <w:rPr>
                <w:rFonts w:ascii="Courier New" w:hAnsi="Courier New" w:eastAsia="Courier New"/>
                <w:sz w:val="16"/>
              </w:rPr>
              <w:t>session_start();</w:t>
              <w:br/>
            </w:r>
            <w:r>
              <w:rPr>
                <w:rFonts w:ascii="Courier New" w:hAnsi="Courier New" w:eastAsia="Courier New"/>
                <w:sz w:val="16"/>
              </w:rPr>
              <w:t>require 'db.php';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$email = $_POST['email'] ?? '';</w:t>
              <w:br/>
            </w:r>
            <w:r>
              <w:rPr>
                <w:rFonts w:ascii="Courier New" w:hAnsi="Courier New" w:eastAsia="Courier New"/>
                <w:sz w:val="16"/>
              </w:rPr>
              <w:t>$password = $_POST['password'] ?? '';</w:t>
              <w:br/>
            </w:r>
            <w:r>
              <w:rPr>
                <w:rFonts w:ascii="Courier New" w:hAnsi="Courier New" w:eastAsia="Courier New"/>
                <w:sz w:val="16"/>
              </w:rPr>
              <w:t>$user = findUserByEmail($email);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($user &amp;&amp; password_verify($password, $user['password']))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session_regenerate_id(true);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$_SESSION['user_id'] = (int) $user['id'];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$_SESSION['role'] = $user['role'];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header('Location: dashboard.php');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echo 'Nesprávne prihlasovacie údaje.';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čo je session fixation.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Doplňte session_regenerate_id po úspešnom prihlásení.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Skontrolujte nastavenie httponly, secure a samesite pre session cookie.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7: Nebezpečný upload súborov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$target = __DIR__ . '/public/uploads/'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. $_FILES['avatar']['name'];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move_uploaded_file($_FILES['avatar']['tmp_name'], $target);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echo 'Súbor bol nahratý.';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Kód nekontroluje chybu uploadu, veľkosť, MIME typ ani príponu. Používa pôvodný názov od používateľa a ukladá súbor priamo do verejného adresára. To môže viesť k prepísaniu súborov alebo nahratiu nebezpečného obsahu.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if (!isset($_FILES['avatar']))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http_response_code(400);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exit('Súbor chýba.');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$file = $_FILES['avatar'];</w:t>
              <w:br/>
            </w:r>
            <w:r>
              <w:rPr>
                <w:rFonts w:ascii="Courier New" w:hAnsi="Courier New" w:eastAsia="Courier New"/>
                <w:sz w:val="16"/>
              </w:rPr>
              <w:t>if ($file['error'] !== UPLOAD_ERR_OK)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http_response_code(400);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exit('Chyba uploadu.');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($file['size'] &gt; 2 * 1024 * 1024)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http_response_code(400);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exit('Súbor je príliš veľký.');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$finfo = new finfo(FILEINFO_MIME_TYPE);</w:t>
              <w:br/>
            </w:r>
            <w:r>
              <w:rPr>
                <w:rFonts w:ascii="Courier New" w:hAnsi="Courier New" w:eastAsia="Courier New"/>
                <w:sz w:val="16"/>
              </w:rPr>
              <w:t>$mime = $finfo-&gt;file($file['tmp_name']);</w:t>
              <w:br/>
            </w:r>
            <w:r>
              <w:rPr>
                <w:rFonts w:ascii="Courier New" w:hAnsi="Courier New" w:eastAsia="Courier New"/>
                <w:sz w:val="16"/>
              </w:rPr>
              <w:t>$allowed = 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'image/jpeg' =&gt; 'jpg',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'image/png' =&gt; 'png',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'image/webp' =&gt; 'webp',</w:t>
              <w:br/>
            </w:r>
            <w:r>
              <w:rPr>
                <w:rFonts w:ascii="Courier New" w:hAnsi="Courier New" w:eastAsia="Courier New"/>
                <w:sz w:val="16"/>
              </w:rPr>
              <w:t>];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(!isset($allowed[$mime]))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http_response_code(400);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exit('Nepovolený typ súboru.');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$name = bin2hex(random_bytes(16)) . '.' . $allowed[$mime];</w:t>
              <w:br/>
            </w:r>
            <w:r>
              <w:rPr>
                <w:rFonts w:ascii="Courier New" w:hAnsi="Courier New" w:eastAsia="Courier New"/>
                <w:sz w:val="16"/>
              </w:rPr>
              <w:t>$target = __DIR__ . '/../storage/uploads/' . $name;</w:t>
              <w:br/>
            </w:r>
            <w:r>
              <w:rPr>
                <w:rFonts w:ascii="Courier New" w:hAnsi="Courier New" w:eastAsia="Courier New"/>
                <w:sz w:val="16"/>
              </w:rPr>
              <w:t>move_uploaded_file($file['tmp_name'], $target);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Skontrolujte, či aplikácia používa pôvodný názov súboru.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Doplňte kontrolu chyby, veľkosti, MIME typu a náhodný názov.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prečo je bezpečnejšie ukladať upload mimo webroot.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8: Slabé ukladanie hesiel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$password = $_POST['password'] ?? '';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$stmt = $pdo-&gt;prepare(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'INSERT INTO users (email, password)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VALUES (?, ?)'</w:t>
              <w:br/>
            </w:r>
            <w:r>
              <w:rPr>
                <w:rFonts w:ascii="Courier New" w:hAnsi="Courier New" w:eastAsia="Courier New"/>
                <w:sz w:val="16"/>
              </w:rPr>
              <w:t>);</w:t>
              <w:br/>
            </w:r>
            <w:r>
              <w:rPr>
                <w:rFonts w:ascii="Courier New" w:hAnsi="Courier New" w:eastAsia="Courier New"/>
                <w:sz w:val="16"/>
              </w:rPr>
              <w:t>$stmt-&gt;execute([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$_POST['email'],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md5($password),</w:t>
              <w:br/>
            </w:r>
            <w:r>
              <w:rPr>
                <w:rFonts w:ascii="Courier New" w:hAnsi="Courier New" w:eastAsia="Courier New"/>
                <w:sz w:val="16"/>
              </w:rPr>
              <w:t>]);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Heslá sa nesmú ukladať v plaintexte ani cez rýchle hash funkcie ako md5 alebo sha1. Pri úniku databázy by útočník vedel heslá veľmi rýchlo lámať offline.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 pri registrácii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$email = filter_input(INPUT_POST, 'email', FILTER_VALIDATE_EMAIL);</w:t>
              <w:br/>
            </w:r>
            <w:r>
              <w:rPr>
                <w:rFonts w:ascii="Courier New" w:hAnsi="Courier New" w:eastAsia="Courier New"/>
                <w:sz w:val="16"/>
              </w:rPr>
              <w:t>$password = $_POST['password'] ?? '';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(!$email || strlen($password) &lt; 8)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http_response_code(400);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exit('Neplatné údaje.');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$hash = password_hash($password, PASSWORD_DEFAULT);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$stmt = $pdo-&gt;prepare(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'INSERT INTO users (email, password)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VALUES (?, ?)'</w:t>
              <w:br/>
            </w:r>
            <w:r>
              <w:rPr>
                <w:rFonts w:ascii="Courier New" w:hAnsi="Courier New" w:eastAsia="Courier New"/>
                <w:sz w:val="16"/>
              </w:rPr>
              <w:t>);</w:t>
              <w:br/>
            </w:r>
            <w:r>
              <w:rPr>
                <w:rFonts w:ascii="Courier New" w:hAnsi="Courier New" w:eastAsia="Courier New"/>
                <w:sz w:val="16"/>
              </w:rPr>
              <w:t>$stmt-&gt;execute([$email, $hash]);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Overenie pri prihlásení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if (password_verify($password, $user['password']))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session_regenerate_id(true);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$_SESSION['user_id'] = (int) $user['id'];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Vyhľadajte v projekte výskyty md5, sha1 a plain password.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Nahraďte ich použitím password_hash a password_verify.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prečo sa nemá ukladať vlastná soľ vedľa hesla ručne.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9: Command Injection cez shell_exec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$host = $_GET['host'] ?? 'localhost';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$output = shell_exec('ping -c 4 ' . $host);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echo '&lt;pre&gt;' . $output . '&lt;/pre&gt;';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Používateľský vstup sa skladá priamo do systémového príkazu. Útočník sa môže pokúsiť pridať ďalší príkaz operačného systému. Zároveň sa výstup príkazu vypisuje bez escapovania.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Bezpečnejší prístup - validácia a escapovanie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$host = $_GET['host'] ?? '';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(!filter_var($host, FILTER_VALIDATE_IP))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http_response_code(400);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exit('Povolená je iba IP adresa.');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$cmd = 'ping -c 4 ' . escapeshellarg($host);</w:t>
              <w:br/>
            </w:r>
            <w:r>
              <w:rPr>
                <w:rFonts w:ascii="Courier New" w:hAnsi="Courier New" w:eastAsia="Courier New"/>
                <w:sz w:val="16"/>
              </w:rPr>
              <w:t>$output = shell_exec($cmd);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echo '&lt;pre&gt;';</w:t>
              <w:br/>
            </w:r>
            <w:r>
              <w:rPr>
                <w:rFonts w:ascii="Courier New" w:hAnsi="Courier New" w:eastAsia="Courier New"/>
                <w:sz w:val="16"/>
              </w:rPr>
              <w:t>echo htmlspecialchars($output ?? '', ENT_QUOTES, 'UTF-8');</w:t>
              <w:br/>
            </w:r>
            <w:r>
              <w:rPr>
                <w:rFonts w:ascii="Courier New" w:hAnsi="Courier New" w:eastAsia="Courier New"/>
                <w:sz w:val="16"/>
              </w:rPr>
              <w:t>echo '&lt;/pre&gt;';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Lepšie riešenie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Najbezpečnejšie je nepúšťať systémové príkazy s používateľským vstupom. Ak sa tomu nedá vyhnúť, treba vstup striktne validovať, používať allowlist a výstup vždy escapovať.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 rozdiel medzi SQL injection a command injection.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Nahraďte voľný text striktne validovanou IP adresou alebo allowlistom.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Skontrolujte, či sa v projekte nepoužíva shell_exec, exec alebo system.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10: Path Traversal pri sťahovaní súboru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$file = $_GET['file'] ?? '';</w:t>
              <w:br/>
            </w:r>
            <w:r>
              <w:rPr>
                <w:rFonts w:ascii="Courier New" w:hAnsi="Courier New" w:eastAsia="Courier New"/>
                <w:sz w:val="16"/>
              </w:rPr>
              <w:t>$path = __DIR__ . '/files/' . $file;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header('Content-Type: application/octet-stream');</w:t>
              <w:br/>
            </w:r>
            <w:r>
              <w:rPr>
                <w:rFonts w:ascii="Courier New" w:hAnsi="Courier New" w:eastAsia="Courier New"/>
                <w:sz w:val="16"/>
              </w:rPr>
              <w:t>readfile($path);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Používateľ určuje časť cesty k súboru. Pomocou sekvencií ako ../ sa môže pokúsiť dostať mimo povoleného adresára a čítať súbory, ktoré aplikácia nemá sprístupniť.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 cez realpath a kontrolu adresára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&lt;?php</w:t>
              <w:br/>
            </w:r>
            <w:r>
              <w:rPr>
                <w:rFonts w:ascii="Courier New" w:hAnsi="Courier New" w:eastAsia="Courier New"/>
                <w:sz w:val="16"/>
              </w:rPr>
              <w:t>$baseDir = realpath(__DIR__ . '/files');</w:t>
              <w:br/>
            </w:r>
            <w:r>
              <w:rPr>
                <w:rFonts w:ascii="Courier New" w:hAnsi="Courier New" w:eastAsia="Courier New"/>
                <w:sz w:val="16"/>
              </w:rPr>
              <w:t>$file = $_GET['file'] ?? '';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(!preg_match('/^[a-zA-Z0-9_.-]+$/', $file))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http_response_code(400);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exit('Neplatný názov súboru.');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$path = realpath($baseDir . DIRECTORY_SEPARATOR . $file);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if ($path === false || !str_starts_with($path, $baseDir))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http_response_code(404);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exit('Súbor neexistuje.');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header('Content-Type: application/octet-stream');</w:t>
              <w:br/>
            </w:r>
            <w:r>
              <w:rPr>
                <w:rFonts w:ascii="Courier New" w:hAnsi="Courier New" w:eastAsia="Courier New"/>
                <w:sz w:val="16"/>
              </w:rPr>
              <w:t>header('Content-Disposition: attachment; filename="' . basename($path) . '"');</w:t>
              <w:br/>
            </w:r>
            <w:r>
              <w:rPr>
                <w:rFonts w:ascii="Courier New" w:hAnsi="Courier New" w:eastAsia="Courier New"/>
                <w:sz w:val="16"/>
              </w:rPr>
              <w:t>readfile($path);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ako funguje útok path traversal.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Doplňte kontrolu cez realpath a allowlist názvov súborov.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Navrhnite bezpečnejší spôsob mapovania ID súboru na internú cestu.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11: Security Misconfiguration v PHP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Rizikové nastavenie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; php.ini v produkcii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display_errors = On</w:t>
              <w:br/>
            </w:r>
            <w:r>
              <w:rPr>
                <w:rFonts w:ascii="Courier New" w:hAnsi="Courier New" w:eastAsia="Courier New"/>
                <w:sz w:val="16"/>
              </w:rPr>
              <w:t>log_errors = Off</w:t>
              <w:br/>
            </w:r>
            <w:r>
              <w:rPr>
                <w:rFonts w:ascii="Courier New" w:hAnsi="Courier New" w:eastAsia="Courier New"/>
                <w:sz w:val="16"/>
              </w:rPr>
              <w:t>expose_php = On</w:t>
              <w:br/>
            </w:r>
            <w:r>
              <w:rPr>
                <w:rFonts w:ascii="Courier New" w:hAnsi="Courier New" w:eastAsia="Courier New"/>
                <w:sz w:val="16"/>
              </w:rPr>
              <w:t>allow_url_include = On</w:t>
              <w:br/>
            </w:r>
            <w:r>
              <w:rPr>
                <w:rFonts w:ascii="Courier New" w:hAnsi="Courier New" w:eastAsia="Courier New"/>
                <w:sz w:val="16"/>
              </w:rPr>
              <w:t>session.cookie_httponly = 0</w:t>
              <w:br/>
            </w:r>
            <w:r>
              <w:rPr>
                <w:rFonts w:ascii="Courier New" w:hAnsi="Courier New" w:eastAsia="Courier New"/>
                <w:sz w:val="16"/>
              </w:rPr>
              <w:t>session.cookie_secure = 0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Produkčná aplikácia nemá používateľovi zobrazovať interné chyby, cesty k súborom, stack trace alebo konfiguráciu. Niektoré nastavenia PHP môžu zbytočne zväčšovať útočnú plochu aplikácie.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Bezpečnejšie nastavenie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; php.ini v produkcii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display_errors = Off</w:t>
              <w:br/>
            </w:r>
            <w:r>
              <w:rPr>
                <w:rFonts w:ascii="Courier New" w:hAnsi="Courier New" w:eastAsia="Courier New"/>
                <w:sz w:val="16"/>
              </w:rPr>
              <w:t>log_errors = On</w:t>
              <w:br/>
            </w:r>
            <w:r>
              <w:rPr>
                <w:rFonts w:ascii="Courier New" w:hAnsi="Courier New" w:eastAsia="Courier New"/>
                <w:sz w:val="16"/>
              </w:rPr>
              <w:t>expose_php = Off</w:t>
              <w:br/>
            </w:r>
            <w:r>
              <w:rPr>
                <w:rFonts w:ascii="Courier New" w:hAnsi="Courier New" w:eastAsia="Courier New"/>
                <w:sz w:val="16"/>
              </w:rPr>
              <w:t>allow_url_include = Off</w:t>
              <w:br/>
            </w:r>
            <w:r>
              <w:rPr>
                <w:rFonts w:ascii="Courier New" w:hAnsi="Courier New" w:eastAsia="Courier New"/>
                <w:sz w:val="16"/>
              </w:rPr>
              <w:t>session.cookie_httponly = 1</w:t>
              <w:br/>
            </w:r>
            <w:r>
              <w:rPr>
                <w:rFonts w:ascii="Courier New" w:hAnsi="Courier New" w:eastAsia="Courier New"/>
                <w:sz w:val="16"/>
              </w:rPr>
              <w:t>session.cookie_secure = 1</w:t>
              <w:br/>
            </w:r>
            <w:r>
              <w:rPr>
                <w:rFonts w:ascii="Courier New" w:hAnsi="Courier New" w:eastAsia="Courier New"/>
                <w:sz w:val="16"/>
              </w:rPr>
              <w:t>session.cookie_samesite = Lax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Zistite, či sa v produkcii zobrazujú chyby priamo v prehliadači.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Skontrolujte session cookie atribúty v DevTools.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 rozdiel medzi display_errors a log_errors.</w:t>
      </w:r>
    </w:p>
    <w:p>
      <w:r>
        <w:br w:type="page"/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Bezpečnostný checklist pre hodnotenie študentských projektov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Checklist je navrhnutý na hodnotenie bezpečnostnej úrovne študentských projektov v natívnom PHP. Možno ho použiť ako samostatnú zložku hodnotenia za 100 bodov alebo ho prepočítať napríklad na 10-20 % celkovej známky.</w:t>
      </w:r>
    </w:p>
    <w:tbl>
      <w:tblGrid>
        <w:gridCol w:w="2551"/>
        <w:gridCol w:w="680"/>
        <w:gridCol w:w="5499"/>
      </w:tblGrid>
      <w:tblPr>
        <w:tblStyle w:val="TableGrid"/>
        <w:tblW w:type="dxa" w:w="8730"/>
        <w:jc w:val="center"/>
        <w:tblLayout w:type="fixed"/>
        <w:tblLook w:firstColumn="1" w:firstRow="1" w:lastColumn="0" w:lastRow="0" w:noHBand="0" w:noVBand="1" w:val="04A0"/>
      </w:tblPr>
      <w:tr>
        <w:tc>
          <w:tcPr>
            <w:tcW w:type="dxa" w:w="2551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9"/>
              </w:rPr>
              <w:t>Oblasť hodnotenia</w:t>
            </w:r>
          </w:p>
        </w:tc>
        <w:tc>
          <w:tcPr>
            <w:tcW w:type="dxa" w:w="680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9"/>
              </w:rPr>
              <w:t>Body</w:t>
            </w:r>
          </w:p>
        </w:tc>
        <w:tc>
          <w:tcPr>
            <w:tcW w:type="dxa" w:w="5499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9"/>
              </w:rPr>
              <w:t>Kontrolné otázky a hodnotenie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1. Konfigurácia a prostredie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10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display_errors je v produkcii vypnuté a log_errors zapnuté.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Konfiguračné súbory a tajomstvá nie sú dostupné z webrootu.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expose_php, allow_url_include a podobné rizikové nastavenia sú vypnuté.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Sú nastavené primerané práva súborov a adresárov.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10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2. Validácia vstupov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10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Všetky vstupy z $_GET, $_POST, $_COOKIE a $_FILES sú validované.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Používajú sa typové konverzie, rozsahy, dĺžky a allowlisty.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Validácia prebieha na serveri, nielen v HTML alebo JavaScripte.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10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3. Výstupné escapovanie / XSS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10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Používateľský obsah sa vypisuje cez htmlspecialchars alebo ekvivalent.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Escapovanie zodpovedá kontextu: HTML, atribút, URL, JS alebo CSS.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Neoverené HTML sa neukladá a nevypisuje bez sanitizácie.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10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4. Databázová bezpečnosť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12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SQL dotazy používajú PDO prepared statements alebo mysqli binding.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Neskladá sa SQL reťazec priamo z používateľského vstupu.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Dynamické sortovanie a názvy stĺpcov používajú allowlist.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12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5. Autentifikácia a heslá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10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Heslá sa ukladajú cez password_hash.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Prihlásenie overuje heslá cez password_verify.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Login neprezrádza, či neexistuje e-mail alebo je zlé heslo.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10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6. Session bezpečnosť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8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 prihlásení sa volá session_regenerate_id(true).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Session cookie má httponly, secure a vhodné samesite.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Logout korektne ruší session aj cookie.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8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7. Autorizácia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12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Každá citlivá stránka overuje prihlásenie a rolu používateľa.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Používateľ nevidí cudzie záznamy iba zmenou ID v URL.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Administrátorské akcie sú chránené na serveri, nie iba vo frontende.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12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8. CSRF ochrana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8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Formuláre meniace stav aplikácie obsahujú CSRF token.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Server token overuje cez hash_equals.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Tokeny sú náhodné a viazané na session používateľa.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8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9. Upload súborov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8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Kontroluje sa chyba uploadu, veľkosť, MIME typ a prípona.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Súbor dostáva náhodný názov a nepoužíva sa pôvodný názov.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Upload sa neukladá nekontrolovane do verejného spustiteľného adresára.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8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10. Súbory, príkazy a include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7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Používateľský vstup nejde priamo do include, require alebo readfile.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Cesty sa kontrolujú cez realpath a povolený adresár.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shell_exec, exec, system a podobné funkcie sa nepoužívajú s voľným vstupom.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7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11. Dependencies a audit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5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Ak sa používa Composer, spúšťa sa composer audit.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Použité knižnice sú aktualizované a nie sú opustené.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Projekt neobsahuje verejne dostupné tajomstvá, dumpy databázy alebo zálohy.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5</w:t>
            </w:r>
          </w:p>
        </w:tc>
      </w:tr>
    </w:tbl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Rýchly audit študentského PHP projektu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Nasledujúce príkazy môže študent spustiť pred odovzdaním projektu. Nejde o kompletný penetračný test, ale o rýchlu kontrolu najčastejších problémov.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find . -name "*.php" -print0 | xargs -0 -n1 php -l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-n -E 'pdo-&gt;query|mysqli_query' .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-n -E 'SELECT .*[$]_|INSERT .*[$]_' .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-n -E 'echo [$]_|print [$]_|&lt;\?= [$]_' .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-n -E 'md5[(]|sha1[(]|password' .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-n -E 'shell_exec|exec[(]|system[(]' .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-n -E 'include [$]_|require [$]_|readfile' .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-n 'move_uploaded_file' .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composer audit</w:t>
            </w:r>
          </w:p>
        </w:tc>
      </w:tr>
    </w:tbl>
    <w:p>
      <w:pPr>
        <w:spacing w:after="40"/>
      </w:pP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Minimálne požiadavky na odovzdanie projektu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Študent by mal k projektu odovzdať krátku bezpečnostnú prílohu. Nemusí byť rozsiahla, ale mala by preukázať, že študent rozumie rizikám vo vlastnom projekte.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1.</w:t>
        <w:tab/>
        <w:t>Aké používateľské roly aplikácia má.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2.</w:t>
        <w:tab/>
        <w:t>Ktoré PHP skripty alebo stránky sú verejné a ktoré sú chránené.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3.</w:t>
        <w:tab/>
        <w:t>Ako je riešené prihlásenie, logout a session.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4.</w:t>
        <w:tab/>
        <w:t>Ako je riešená autorizácia a kontrola vlastníctva záznamov.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5.</w:t>
        <w:tab/>
        <w:t>Ako sú validované vstupy z GET, POST, COOKIE a FILES.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6.</w:t>
        <w:tab/>
        <w:t>Ako sú escapované výstupy do HTML.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7.</w:t>
        <w:tab/>
        <w:t>Ako sú chránené uploady.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8.</w:t>
        <w:tab/>
        <w:t>Ako sú ukladané a overované heslá.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9.</w:t>
        <w:tab/>
        <w:t>Výstup z composer audit, ak projekt používa Composer.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10.</w:t>
        <w:tab/>
        <w:t>Zoznam známych bezpečnostných obmedzení projektu.</w:t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Hodnotiaca škála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255"/>
        <w:gridCol w:w="4255"/>
      </w:tblGrid>
      <w:tr>
        <w:tc>
          <w:tcPr>
            <w:tcW w:type="dxa" w:w="4255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/>
            <w:r>
              <w:rPr>
                <w:b/>
              </w:rPr>
              <w:t>Výsledok</w:t>
            </w:r>
          </w:p>
        </w:tc>
        <w:tc>
          <w:tcPr>
            <w:tcW w:type="dxa" w:w="4255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b/>
              </w:rPr>
              <w:t>Interpretácia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90-100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Výborné - projekt má premyslené bezpečnostné kontroly.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75-89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Dobré - menšie chyby, bez kritických zraniteľností.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60-74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Použiteľné - viacero slabín, treba opraviť pred nasadením.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40-59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Rizikové - chýba autorizácia, validácia alebo bezpečné spracovanie dát.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0-39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Kritické - projekt je bezpečnostne nevhodný na verejné nasadenie.</w:t>
            </w:r>
          </w:p>
        </w:tc>
      </w:tr>
    </w:tbl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Automatické kritické chyby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Za automatickú kritickú chybu možno považovať najmä: heslá uložené v plaintexte, možnosť vidieť cudzie dáta zmenou ID, SQL injection v reálnom endpointe, vypisovanie citlivých chýb v produkcii, upload spustiteľného súboru, možnosť spustiť systémový príkaz cez používateľský vstup alebo čítanie súborov mimo povoleného adresára.</w:t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Použitá literatúra a odporúčané zdroje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Foundation. OWASP Top 10:2025. Dostupné na: https://owasp.org/Top10/2025/en/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Foundation. OWASP Application Security Verification Standard (ASVS). Dostupné na: https://owasp.org/www-project-application-security-verification-standard/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Cheat Sheet Series. PHP Configuration Cheat Sheet. Dostupné na: https://cheatsheetseries.owasp.org/cheatsheets/PHP_Configuration_Cheat_Sheet.html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Cheat Sheet Series. SQL Injection Prevention Cheat Sheet. Dostupné na: https://cheatsheetseries.owasp.org/cheatsheets/SQL_Injection_Prevention_Cheat_Sheet.html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Cheat Sheet Series. Cross Site Scripting Prevention Cheat Sheet. Dostupné na: https://cheatsheetseries.owasp.org/cheatsheets/Cross_Site_Scripting_Prevention_Cheat_Sheet.html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Cheat Sheet Series. Cross-Site Request Forgery Prevention Cheat Sheet. Dostupné na: https://cheatsheetseries.owasp.org/cheatsheets/Cross-Site_Request_Forgery_Prevention_Cheat_Sheet.html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Cheat Sheet Series. File Upload Cheat Sheet. Dostupné na: https://cheatsheetseries.owasp.org/cheatsheets/File_Upload_Cheat_Sheet.html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Cheat Sheet Series. Password Storage Cheat Sheet. Dostupné na: https://cheatsheetseries.owasp.org/cheatsheets/Password_Storage_Cheat_Sheet.html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PHP Manual. PDO::prepare. Dostupné na: https://www.php.net/manual/en/pdo.prepare.php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PHP Manual. htmlspecialchars. Dostupné na: https://www.php.net/manual/en/function.htmlspecialchars.php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PHP Manual. password_hash a password_verify. Dostupné na: https://www.php.net/manual/en/function.password-hash.php a https://www.php.net/manual/en/function.password-verify.php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PHP Manual. session_regenerate_id. Dostupné na: https://www.php.net/manual/en/function.session-regenerate-id.php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PHP Manual. Handling file uploads. Dostupné na: https://www.php.net/manual/en/features.file-upload.php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PHP Manual. random_bytes. Dostupné na: https://www.php.net/manual/en/function.random-bytes.php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Composer Documentation. Command-line interface / audit. Dostupné na: https://getcomposer.org/doc/03-cli.md#audit</w:t>
      </w:r>
    </w:p>
    <w:p>
      <w:r>
        <w:br w:type="page"/>
      </w:r>
    </w:p>
    <w:p/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255"/>
        <w:gridCol w:w="4255"/>
      </w:tblGrid>
      <w:tr>
        <w:tc>
          <w:tcPr>
            <w:tcW w:type="dxa" w:w="8510"/>
            <w:gridSpan w:val="2"/>
            <w:tcBorders>
              <w:top w:val="single" w:sz="8" w:color="7A9BA5"/>
              <w:left w:val="single" w:sz="8" w:color="7A9BA5"/>
              <w:bottom w:val="single" w:sz="8" w:color="7A9BA5"/>
              <w:right w:val="single" w:sz="8" w:color="7A9BA5"/>
            </w:tcBorders>
            <w:shd w:fill="FFFFFF"/>
          </w:tcPr>
          <w:p>
            <w:pPr>
              <w:spacing w:after="160"/>
            </w:pPr>
            <w:r>
              <w:rPr>
                <w:rFonts w:ascii="Times New Roman" w:hAnsi="Times New Roman" w:eastAsia="Times New Roman"/>
                <w:b w:val="0"/>
                <w:i w:val="0"/>
                <w:sz w:val="21"/>
              </w:rPr>
              <w:t>Tento dokument bol vypracovaný pre projekt Nitrianske kompetenčné centrum pre kybernetickú bezpečnosť (17R05-04-V01-00003)</w:t>
            </w:r>
          </w:p>
        </w:tc>
      </w:tr>
      <w:tr>
        <w:tc>
          <w:tcPr>
            <w:tcW w:type="dxa" w:w="4255"/>
            <w:tcBorders>
              <w:top w:val="single" w:sz="8" w:color="7A9BA5"/>
              <w:left w:val="single" w:sz="8" w:color="7A9BA5"/>
              <w:bottom w:val="single" w:sz="8" w:color="7A9BA5"/>
              <w:right w:val="single" w:sz="8" w:color="7A9BA5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080000" cy="108000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255"/>
            <w:tcBorders>
              <w:top w:val="single" w:sz="8" w:color="7A9BA5"/>
              <w:left w:val="single" w:sz="8" w:color="7A9BA5"/>
              <w:bottom w:val="single" w:sz="8" w:color="7A9BA5"/>
              <w:right w:val="single" w:sz="8" w:color="7A9BA5"/>
            </w:tcBorders>
          </w:tcPr>
          <w:p>
            <w:pPr>
              <w:spacing w:line="300" w:lineRule="auto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36"/>
              </w:rPr>
              <w:t>Nitrianske kompetenčné</w:t>
              <w:br/>
              <w:t>centrum kybernetickej</w:t>
              <w:br/>
              <w:t>bezpečnosti</w:t>
            </w:r>
          </w:p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368000" cy="1159826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000" cy="1159826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type="dxa" w:w="8510"/>
            <w:gridSpan w:val="2"/>
            <w:tcBorders>
              <w:top w:val="single" w:sz="8" w:color="7A9BA5"/>
              <w:left w:val="single" w:sz="8" w:color="7A9BA5"/>
              <w:bottom w:val="single" w:sz="8" w:color="7A9BA5"/>
              <w:right w:val="single" w:sz="8" w:color="7A9BA5"/>
            </w:tcBorders>
          </w:tcPr>
          <w:p>
            <w:r/>
          </w:p>
        </w:tc>
      </w:tr>
    </w:tbl>
    <w:sectPr w:rsidR="00FC693F" w:rsidRPr="0006063C" w:rsidSect="00034616">
      <w:pgSz w:w="11906" w:h="16838"/>
      <w:pgMar w:top="1429" w:right="1412" w:bottom="845" w:left="19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 w:eastAsia="Times New Roman"/>
      <w:b/>
      <w:bCs/>
      <w:color w:val="2A5D6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 w:eastAsia="Times New Roman"/>
      <w:b/>
      <w:bCs/>
      <w:color w:val="2A5D6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 w:eastAsia="Times New Roman"/>
      <w:b/>
      <w:bCs/>
      <w:color w:val="2A5D6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