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0C" w:rsidRDefault="00B15599">
      <w:pPr>
        <w:pStyle w:val="Nzov"/>
      </w:pPr>
      <w:bookmarkStart w:id="0" w:name="_GoBack"/>
      <w:bookmarkEnd w:id="0"/>
      <w:r>
        <w:t>Bezpečnosť Linuxu – Rozšírený študijný materiál</w:t>
      </w:r>
    </w:p>
    <w:p w:rsidR="00AB390C" w:rsidRDefault="00B15599">
      <w:pPr>
        <w:pStyle w:val="Nadpis1"/>
      </w:pPr>
      <w:r>
        <w:t>1. Princípy bezpečnosti v Linuxe</w:t>
      </w:r>
    </w:p>
    <w:p w:rsidR="00AB390C" w:rsidRDefault="00B15599">
      <w:r>
        <w:br/>
        <w:t>Linux patrí medzi najrozšírenejšie operačné systémy používané na serveroch, pracovných staniciach,</w:t>
      </w:r>
      <w:r>
        <w:br/>
        <w:t xml:space="preserve">superpočítačoch aj vstavaných zariadeniach. Jedným z hlavných dôvodov </w:t>
      </w:r>
      <w:proofErr w:type="spellStart"/>
      <w:r>
        <w:t>jeho</w:t>
      </w:r>
      <w:proofErr w:type="spellEnd"/>
      <w:r>
        <w:t xml:space="preserve"> popularity je </w:t>
      </w:r>
      <w:proofErr w:type="spellStart"/>
      <w:r>
        <w:t>vysoká</w:t>
      </w:r>
      <w:proofErr w:type="spellEnd"/>
      <w:r>
        <w:t xml:space="preserve"> </w:t>
      </w:r>
      <w:proofErr w:type="spellStart"/>
      <w:r>
        <w:t>úroveň</w:t>
      </w:r>
      <w:proofErr w:type="spellEnd"/>
      <w:r>
        <w:t xml:space="preserve"> </w:t>
      </w:r>
      <w:proofErr w:type="spellStart"/>
      <w:r>
        <w:t>bezpečnosti</w:t>
      </w:r>
      <w:proofErr w:type="spellEnd"/>
      <w:r>
        <w:t>.</w:t>
      </w:r>
      <w:r w:rsidR="00444EBA">
        <w:t xml:space="preserve"> </w:t>
      </w:r>
      <w:r>
        <w:br/>
      </w:r>
      <w:r>
        <w:br/>
        <w:t>Bezpečnosť Linuxu je založená na niekoľkých základných princípoch:</w:t>
      </w:r>
      <w:r>
        <w:br/>
        <w:t>• viacpoužívateľský model,</w:t>
      </w:r>
      <w:r>
        <w:br/>
        <w:t>• oddelenie používateľských a systémových procesov,</w:t>
      </w:r>
      <w:r>
        <w:br/>
        <w:t>• princíp minimálnych oprávnení,</w:t>
      </w:r>
      <w:r>
        <w:br/>
        <w:t>• auditovateľnosť a logovanie,</w:t>
      </w:r>
      <w:r>
        <w:br/>
        <w:t>• pravidelné aktualizácie.</w:t>
      </w:r>
      <w:r>
        <w:br/>
      </w:r>
      <w:r>
        <w:br/>
        <w:t>Princíp minimálnych oprávnení (Least Privilege) znamená, že používateľ alebo proces dostane iba tie oprávnenia,</w:t>
      </w:r>
      <w:r>
        <w:br/>
        <w:t>ktoré nevyhnutne potrebuje. Ak webový server potrebuje čítať súbory webovej stránky, nemal by mať možnosť</w:t>
      </w:r>
      <w:r>
        <w:br/>
        <w:t>meniť systémové konfigurácie.</w:t>
      </w:r>
      <w:r>
        <w:br/>
      </w:r>
      <w:r>
        <w:br/>
        <w:t>Účet root predstavuje superpoužívateľa. Má neobmedzený prístup ku všetkým súborom a procesom.</w:t>
      </w:r>
      <w:r>
        <w:br/>
        <w:t>Práca pod účtom root je riziková, pretože chyba alebo škodlivý program môže poškodiť celý systém.</w:t>
      </w:r>
      <w:r>
        <w:br/>
      </w:r>
      <w:r>
        <w:br/>
        <w:t>Praktický príklad:</w:t>
      </w:r>
      <w:r>
        <w:br/>
        <w:t>Ak používateľ otvorí škodlivý skript pod bežným účtom, útočník získa iba jeho oprávnenia.</w:t>
      </w:r>
      <w:r>
        <w:br/>
        <w:t>Ak sa to isté stane pod root účtom, môže získať kontrolu nad celým systémom.</w:t>
      </w:r>
      <w:r>
        <w:br/>
      </w:r>
      <w:r>
        <w:br/>
        <w:t>Kontrolné otázky:</w:t>
      </w:r>
      <w:r>
        <w:br/>
        <w:t>1. Čo je princíp minimálnych oprávnení?</w:t>
      </w:r>
      <w:r>
        <w:br/>
        <w:t>2. Prečo sa neodporúča pracovať pod root účtom?</w:t>
      </w:r>
      <w:r>
        <w:br/>
        <w:t>3. Aký je rozdiel medzi používateľom a procesom?</w:t>
      </w:r>
      <w:r>
        <w:br/>
      </w:r>
    </w:p>
    <w:p w:rsidR="00AB390C" w:rsidRDefault="00B15599">
      <w:pPr>
        <w:pStyle w:val="Nadpis1"/>
      </w:pPr>
      <w:r>
        <w:lastRenderedPageBreak/>
        <w:t>2. Správa používateľov a skupín</w:t>
      </w:r>
    </w:p>
    <w:p w:rsidR="00AB390C" w:rsidRDefault="00B15599">
      <w:r>
        <w:br/>
        <w:t>Každý používateľ Linuxu je identifikovaný pomocou UID (User Identifier).</w:t>
      </w:r>
      <w:r>
        <w:br/>
        <w:t>Informácie o používateľoch sa nachádzajú v súbore /etc/passwd.</w:t>
      </w:r>
      <w:r>
        <w:br/>
      </w:r>
      <w:r>
        <w:br/>
        <w:t>Príklad záznamu:</w:t>
      </w:r>
      <w:r>
        <w:br/>
        <w:t>student:x:1001:1001:Student:/home/student:/bin/bash</w:t>
      </w:r>
      <w:r>
        <w:br/>
      </w:r>
      <w:r>
        <w:br/>
        <w:t>Význam polí:</w:t>
      </w:r>
      <w:r>
        <w:br/>
        <w:t>• meno používateľa,</w:t>
      </w:r>
      <w:r>
        <w:br/>
        <w:t>• identifikátor hesla,</w:t>
      </w:r>
      <w:r>
        <w:br/>
        <w:t>• UID,</w:t>
      </w:r>
      <w:r>
        <w:br/>
        <w:t>• GID,</w:t>
      </w:r>
      <w:r>
        <w:br/>
        <w:t>• popis,</w:t>
      </w:r>
      <w:r>
        <w:br/>
        <w:t>• domovský adresár,</w:t>
      </w:r>
      <w:r>
        <w:br/>
        <w:t>• prihlasovací shell.</w:t>
      </w:r>
      <w:r>
        <w:br/>
      </w:r>
      <w:r>
        <w:br/>
        <w:t>Skupiny umožňujú efektívne prideľovanie oprávnení viacerým používateľom naraz.</w:t>
      </w:r>
      <w:r>
        <w:br/>
      </w:r>
      <w:r>
        <w:br/>
        <w:t>Najčastejšie administrátorské operácie:</w:t>
      </w:r>
      <w:r>
        <w:br/>
        <w:t>• vytváranie používateľov,</w:t>
      </w:r>
      <w:r>
        <w:br/>
        <w:t>• deaktivácia účtov,</w:t>
      </w:r>
      <w:r>
        <w:br/>
        <w:t>• zmena hesiel,</w:t>
      </w:r>
      <w:r>
        <w:br/>
        <w:t>• prideľovanie oprávnení,</w:t>
      </w:r>
      <w:r>
        <w:br/>
        <w:t>• audit používateľov.</w:t>
      </w:r>
      <w:r>
        <w:br/>
      </w:r>
      <w:r>
        <w:br/>
        <w:t>Bezpečnostné odporúčania:</w:t>
      </w:r>
      <w:r>
        <w:br/>
        <w:t>• nepoužívať zdieľané účty,</w:t>
      </w:r>
      <w:r>
        <w:br/>
        <w:t>• pravidelne kontrolovať neaktívne účty,</w:t>
      </w:r>
      <w:r>
        <w:br/>
        <w:t>• používať sudo namiesto priameho root prístupu,</w:t>
      </w:r>
      <w:r>
        <w:br/>
        <w:t>• viesť evidenciu administrátorských oprávnení.</w:t>
      </w:r>
      <w:r>
        <w:br/>
      </w:r>
      <w:r>
        <w:br/>
        <w:t>Praktický scenár:</w:t>
      </w:r>
      <w:r>
        <w:br/>
        <w:t>Na školskom serveri končí štúdium žiaka. Administrátor musí účet deaktivovať,</w:t>
      </w:r>
      <w:r>
        <w:br/>
        <w:t>zálohovať jeho dáta a následne odstrániť prístup do systému.</w:t>
      </w:r>
      <w:r>
        <w:br/>
      </w:r>
    </w:p>
    <w:p w:rsidR="00AB390C" w:rsidRDefault="00B15599">
      <w:pPr>
        <w:pStyle w:val="Nadpis1"/>
      </w:pPr>
      <w:r>
        <w:t>3. Bezpečné heslá a autentifikácia</w:t>
      </w:r>
    </w:p>
    <w:p w:rsidR="00AB390C" w:rsidRDefault="00B15599">
      <w:r>
        <w:br/>
        <w:t>Autentifikácia slúži na overenie identity používateľa.</w:t>
      </w:r>
      <w:r>
        <w:br/>
      </w:r>
      <w:r>
        <w:br/>
        <w:t>Najčastejšie formy autentifikácie:</w:t>
      </w:r>
      <w:r>
        <w:br/>
      </w:r>
      <w:r>
        <w:lastRenderedPageBreak/>
        <w:t>• heslo,</w:t>
      </w:r>
      <w:r>
        <w:br/>
        <w:t>• SSH kľúč,</w:t>
      </w:r>
      <w:r>
        <w:br/>
        <w:t>• smart karta,</w:t>
      </w:r>
      <w:r>
        <w:br/>
        <w:t>• biometria,</w:t>
      </w:r>
      <w:r>
        <w:br/>
        <w:t>• viacfaktorová autentifikácia.</w:t>
      </w:r>
      <w:r>
        <w:br/>
      </w:r>
      <w:r>
        <w:br/>
        <w:t>Silné heslo by malo:</w:t>
      </w:r>
      <w:r>
        <w:br/>
        <w:t>• mať minimálne 12–16 znakov,</w:t>
      </w:r>
      <w:r>
        <w:br/>
        <w:t>• obsahovať viac slov alebo náhodných znakov,</w:t>
      </w:r>
      <w:r>
        <w:br/>
        <w:t>• nebyť založené na osobných údajoch,</w:t>
      </w:r>
      <w:r>
        <w:br/>
        <w:t>• byť jedinečné.</w:t>
      </w:r>
      <w:r>
        <w:br/>
      </w:r>
      <w:r>
        <w:br/>
        <w:t>Príklad slabého hesla:</w:t>
      </w:r>
      <w:r>
        <w:br/>
        <w:t>Student123</w:t>
      </w:r>
      <w:r>
        <w:br/>
      </w:r>
      <w:r>
        <w:br/>
        <w:t>Príklad silnej heslovej frázy:</w:t>
      </w:r>
      <w:r>
        <w:br/>
        <w:t>MojPesBehaKazdyDenPoParku2025</w:t>
      </w:r>
      <w:r>
        <w:br/>
      </w:r>
      <w:r>
        <w:br/>
        <w:t>Politika hesiel umožňuje definovať:</w:t>
      </w:r>
      <w:r>
        <w:br/>
        <w:t>• minimálnu dĺžku,</w:t>
      </w:r>
      <w:r>
        <w:br/>
        <w:t>• maximálnu dobu platnosti,</w:t>
      </w:r>
      <w:r>
        <w:br/>
        <w:t>• históriu hesiel,</w:t>
      </w:r>
      <w:r>
        <w:br/>
        <w:t>• zložitosť.</w:t>
      </w:r>
      <w:r>
        <w:br/>
      </w:r>
      <w:r>
        <w:br/>
        <w:t>Moderné organizácie čoraz častejšie využívajú MFA.</w:t>
      </w:r>
      <w:r>
        <w:br/>
        <w:t>Aj keď útočník získa heslo, bez druhého faktora sa neprihlási.</w:t>
      </w:r>
      <w:r>
        <w:br/>
      </w:r>
      <w:r>
        <w:br/>
        <w:t>Správcovia hesiel:</w:t>
      </w:r>
      <w:r>
        <w:br/>
        <w:t>• KeePassXC,</w:t>
      </w:r>
      <w:r>
        <w:br/>
        <w:t>• Bitwarden,</w:t>
      </w:r>
      <w:r>
        <w:br/>
        <w:t>• 1Password.</w:t>
      </w:r>
      <w:r>
        <w:br/>
      </w:r>
    </w:p>
    <w:p w:rsidR="00AB390C" w:rsidRDefault="00B15599">
      <w:pPr>
        <w:pStyle w:val="Nadpis1"/>
      </w:pPr>
      <w:r>
        <w:t>4. Ochrana systému pred prienikmi</w:t>
      </w:r>
    </w:p>
    <w:p w:rsidR="00AB390C" w:rsidRDefault="00B15599">
      <w:r>
        <w:br/>
        <w:t>Útočníci sa najčastejšie snažia:</w:t>
      </w:r>
      <w:r>
        <w:br/>
        <w:t>• uhádnuť heslo,</w:t>
      </w:r>
      <w:r>
        <w:br/>
        <w:t>• zneužiť zraniteľnosť služby,</w:t>
      </w:r>
      <w:r>
        <w:br/>
        <w:t>• získať administrátorské oprávnenia,</w:t>
      </w:r>
      <w:r>
        <w:br/>
        <w:t>• nainštalovať škodlivý softvér.</w:t>
      </w:r>
      <w:r>
        <w:br/>
      </w:r>
      <w:r>
        <w:br/>
        <w:t>Brute-force útok predstavuje automatizované skúšanie veľkého množstva hesiel.</w:t>
      </w:r>
      <w:r>
        <w:br/>
      </w:r>
      <w:r>
        <w:lastRenderedPageBreak/>
        <w:t>Ochranu poskytujú:</w:t>
      </w:r>
      <w:r>
        <w:br/>
        <w:t>• silné heslá,</w:t>
      </w:r>
      <w:r>
        <w:br/>
        <w:t>• MFA,</w:t>
      </w:r>
      <w:r>
        <w:br/>
        <w:t>• Fail2Ban,</w:t>
      </w:r>
      <w:r>
        <w:br/>
        <w:t>• obmedzenie počtu pokusov.</w:t>
      </w:r>
      <w:r>
        <w:br/>
      </w:r>
      <w:r>
        <w:br/>
        <w:t>Firewall predstavuje prvú obrannú líniu.</w:t>
      </w:r>
      <w:r>
        <w:br/>
        <w:t>V Linuxe sa často používa:</w:t>
      </w:r>
      <w:r>
        <w:br/>
        <w:t>• UFW,</w:t>
      </w:r>
      <w:r>
        <w:br/>
        <w:t>• nftables,</w:t>
      </w:r>
      <w:r>
        <w:br/>
        <w:t>• iptables.</w:t>
      </w:r>
      <w:r>
        <w:br/>
      </w:r>
      <w:r>
        <w:br/>
        <w:t>Príklad:</w:t>
      </w:r>
      <w:r>
        <w:br/>
        <w:t>Server poskytuje iba SSH a webové služby.</w:t>
      </w:r>
      <w:r>
        <w:br/>
        <w:t>Všetky ostatné porty by mali byť zablokované.</w:t>
      </w:r>
      <w:r>
        <w:br/>
      </w:r>
      <w:r>
        <w:br/>
        <w:t>Dôležitou súčasťou ochrany je aktualizácia systému a služieb.</w:t>
      </w:r>
      <w:r>
        <w:br/>
        <w:t>Mnohé úspešné útoky využívajú staré, neopravené zraniteľnosti.</w:t>
      </w:r>
      <w:r>
        <w:br/>
      </w:r>
    </w:p>
    <w:p w:rsidR="00AB390C" w:rsidRDefault="00B15599">
      <w:pPr>
        <w:pStyle w:val="Nadpis1"/>
      </w:pPr>
      <w:r>
        <w:t>5. Prístupové práva a súborový systém</w:t>
      </w:r>
    </w:p>
    <w:p w:rsidR="00AB390C" w:rsidRDefault="00B15599">
      <w:r>
        <w:br/>
        <w:t>Linux používa model vlastníka, skupiny a ostatných používateľov.</w:t>
      </w:r>
      <w:r>
        <w:br/>
      </w:r>
      <w:r>
        <w:br/>
        <w:t>Typy práv:</w:t>
      </w:r>
      <w:r>
        <w:br/>
        <w:t>r – čítanie</w:t>
      </w:r>
      <w:r>
        <w:br/>
        <w:t>w – zápis</w:t>
      </w:r>
      <w:r>
        <w:br/>
        <w:t>x – spustenie</w:t>
      </w:r>
      <w:r>
        <w:br/>
      </w:r>
      <w:r>
        <w:br/>
        <w:t>Príklad:</w:t>
      </w:r>
      <w:r>
        <w:br/>
        <w:t>-rwxr-x---</w:t>
      </w:r>
      <w:r>
        <w:br/>
      </w:r>
      <w:r>
        <w:br/>
        <w:t>Vlastník:</w:t>
      </w:r>
      <w:r>
        <w:br/>
        <w:t>rwx</w:t>
      </w:r>
      <w:r>
        <w:br/>
      </w:r>
      <w:r>
        <w:br/>
        <w:t>Skupina:</w:t>
      </w:r>
      <w:r>
        <w:br/>
        <w:t>r-x</w:t>
      </w:r>
      <w:r>
        <w:br/>
      </w:r>
      <w:r>
        <w:br/>
        <w:t>Ostatní:</w:t>
      </w:r>
      <w:r>
        <w:br/>
        <w:t>---</w:t>
      </w:r>
      <w:r>
        <w:br/>
      </w:r>
      <w:r>
        <w:br/>
        <w:t>Numerický zápis:</w:t>
      </w:r>
      <w:r>
        <w:br/>
      </w:r>
      <w:r>
        <w:lastRenderedPageBreak/>
        <w:t>7 = rwx</w:t>
      </w:r>
      <w:r>
        <w:br/>
        <w:t>6 = rw-</w:t>
      </w:r>
      <w:r>
        <w:br/>
        <w:t>5 = r-x</w:t>
      </w:r>
      <w:r>
        <w:br/>
        <w:t>4 = r--</w:t>
      </w:r>
      <w:r>
        <w:br/>
      </w:r>
      <w:r>
        <w:br/>
        <w:t>Príklady:</w:t>
      </w:r>
      <w:r>
        <w:br/>
        <w:t>755 – skripty a adresáre</w:t>
      </w:r>
      <w:r>
        <w:br/>
        <w:t>644 – dokumenty</w:t>
      </w:r>
      <w:r>
        <w:br/>
        <w:t>700 – súkromné priečinky</w:t>
      </w:r>
      <w:r>
        <w:br/>
      </w:r>
      <w:r>
        <w:br/>
        <w:t>Pokročilé oprávnenia:</w:t>
      </w:r>
      <w:r>
        <w:br/>
        <w:t>SUID – proces sa spustí s právami vlastníka.</w:t>
      </w:r>
      <w:r>
        <w:br/>
        <w:t>SGID – dedenie skupiny.</w:t>
      </w:r>
      <w:r>
        <w:br/>
        <w:t>Sticky bit – ochrana zdieľaných priečinkov.</w:t>
      </w:r>
      <w:r>
        <w:br/>
      </w:r>
      <w:r>
        <w:br/>
        <w:t>ACL umožňuje detailnejšie riadenie prístupu než klasický model rwx.</w:t>
      </w:r>
      <w:r>
        <w:br/>
      </w:r>
    </w:p>
    <w:p w:rsidR="00AB390C" w:rsidRDefault="00B15599">
      <w:pPr>
        <w:pStyle w:val="Nadpis1"/>
      </w:pPr>
      <w:r>
        <w:t>6. SSH a bezpečný vzdialený prístup</w:t>
      </w:r>
    </w:p>
    <w:p w:rsidR="00AB390C" w:rsidRDefault="00B15599">
      <w:r>
        <w:br/>
        <w:t>SSH je štandardný nástroj na vzdialenú správu Linux serverov.</w:t>
      </w:r>
      <w:r>
        <w:br/>
      </w:r>
      <w:r>
        <w:br/>
        <w:t>Výhody:</w:t>
      </w:r>
      <w:r>
        <w:br/>
        <w:t>• šifrovaná komunikácia,</w:t>
      </w:r>
      <w:r>
        <w:br/>
        <w:t>• autentifikácia používateľov,</w:t>
      </w:r>
      <w:r>
        <w:br/>
        <w:t>• bezpečný prenos súborov.</w:t>
      </w:r>
      <w:r>
        <w:br/>
      </w:r>
      <w:r>
        <w:br/>
        <w:t>Autentifikácia pomocou SSH kľúčov je bezpečnejšia než heslá.</w:t>
      </w:r>
      <w:r>
        <w:br/>
      </w:r>
      <w:r>
        <w:br/>
        <w:t>SSH kľúč pozostáva z:</w:t>
      </w:r>
      <w:r>
        <w:br/>
        <w:t>• súkromného kľúča,</w:t>
      </w:r>
      <w:r>
        <w:br/>
        <w:t>• verejného kľúča.</w:t>
      </w:r>
      <w:r>
        <w:br/>
      </w:r>
      <w:r>
        <w:br/>
        <w:t>Súkromný kľúč nikdy neopúšťa zariadenie používateľa.</w:t>
      </w:r>
      <w:r>
        <w:br/>
      </w:r>
      <w:r>
        <w:br/>
        <w:t>Odporúčané nastavenia:</w:t>
      </w:r>
      <w:r>
        <w:br/>
        <w:t>PermitRootLogin no</w:t>
      </w:r>
      <w:r>
        <w:br/>
        <w:t>PasswordAuthentication no</w:t>
      </w:r>
      <w:r>
        <w:br/>
        <w:t>MaxAuthTries 3</w:t>
      </w:r>
      <w:r>
        <w:br/>
      </w:r>
      <w:r>
        <w:br/>
        <w:t>Administrátor by mal pravidelne kontrolovať logy SSH služby</w:t>
      </w:r>
      <w:r>
        <w:br/>
      </w:r>
      <w:r>
        <w:lastRenderedPageBreak/>
        <w:t>a sledovať podozrivé pokusy o prihlásenie.</w:t>
      </w:r>
      <w:r>
        <w:br/>
      </w:r>
    </w:p>
    <w:p w:rsidR="00AB390C" w:rsidRDefault="00B15599">
      <w:pPr>
        <w:pStyle w:val="Nadpis1"/>
      </w:pPr>
      <w:r>
        <w:t>7. Monitorovanie systému a analýza logov</w:t>
      </w:r>
    </w:p>
    <w:p w:rsidR="00AB390C" w:rsidRDefault="00B15599">
      <w:r>
        <w:br/>
        <w:t>Monitorovanie je základným nástrojom detekcie incidentov.</w:t>
      </w:r>
      <w:r>
        <w:br/>
      </w:r>
      <w:r>
        <w:br/>
        <w:t>Logy obsahujú:</w:t>
      </w:r>
      <w:r>
        <w:br/>
        <w:t>• prihlásenia používateľov,</w:t>
      </w:r>
      <w:r>
        <w:br/>
        <w:t>• chyby aplikácií,</w:t>
      </w:r>
      <w:r>
        <w:br/>
        <w:t>• zlyhania služieb,</w:t>
      </w:r>
      <w:r>
        <w:br/>
        <w:t>• sieťové udalosti.</w:t>
      </w:r>
      <w:r>
        <w:br/>
      </w:r>
      <w:r>
        <w:br/>
        <w:t>Najdôležitejšie zdroje:</w:t>
      </w:r>
      <w:r>
        <w:br/>
        <w:t>/var/log/auth.log</w:t>
      </w:r>
      <w:r>
        <w:br/>
        <w:t>journalctl</w:t>
      </w:r>
      <w:r>
        <w:br/>
        <w:t>dmesg</w:t>
      </w:r>
      <w:r>
        <w:br/>
      </w:r>
      <w:r>
        <w:br/>
        <w:t>Monitorovanie procesov:</w:t>
      </w:r>
      <w:r>
        <w:br/>
        <w:t>top</w:t>
      </w:r>
      <w:r>
        <w:br/>
        <w:t>htop</w:t>
      </w:r>
      <w:r>
        <w:br/>
        <w:t>ps</w:t>
      </w:r>
      <w:r>
        <w:br/>
      </w:r>
      <w:r>
        <w:br/>
        <w:t>Monitorovanie siete:</w:t>
      </w:r>
      <w:r>
        <w:br/>
        <w:t>ss</w:t>
      </w:r>
      <w:r>
        <w:br/>
        <w:t>lsof</w:t>
      </w:r>
      <w:r>
        <w:br/>
        <w:t>netstat</w:t>
      </w:r>
      <w:r>
        <w:br/>
      </w:r>
      <w:r>
        <w:br/>
        <w:t>Príklad incidentu:</w:t>
      </w:r>
      <w:r>
        <w:br/>
        <w:t>Administrátor zistí vysoké vyťaženie CPU.</w:t>
      </w:r>
      <w:r>
        <w:br/>
        <w:t>Pomocou príkazu top identifikuje proces.</w:t>
      </w:r>
      <w:r>
        <w:br/>
        <w:t>Následne overí jeho pôvod a rozhodne o ďalšom postupe.</w:t>
      </w:r>
      <w:r>
        <w:br/>
      </w:r>
      <w:r>
        <w:br/>
        <w:t>Bez pravidelného monitorovania môže útok prebiehať dlhé mesiace bez odhalenia.</w:t>
      </w:r>
      <w:r>
        <w:br/>
      </w:r>
    </w:p>
    <w:p w:rsidR="00AB390C" w:rsidRDefault="00B15599">
      <w:pPr>
        <w:pStyle w:val="Nadpis1"/>
      </w:pPr>
      <w:r>
        <w:t>8. Aktualizácie a údržba systému</w:t>
      </w:r>
    </w:p>
    <w:p w:rsidR="00AB390C" w:rsidRDefault="00B15599">
      <w:r>
        <w:br/>
        <w:t>Bezpečný systém je pravidelne aktualizovaný.</w:t>
      </w:r>
      <w:r>
        <w:br/>
      </w:r>
      <w:r>
        <w:br/>
        <w:t>Aktualizácie riešia:</w:t>
      </w:r>
      <w:r>
        <w:br/>
      </w:r>
      <w:r>
        <w:lastRenderedPageBreak/>
        <w:t>• zraniteľnosti,</w:t>
      </w:r>
      <w:r>
        <w:br/>
        <w:t>• chyby,</w:t>
      </w:r>
      <w:r>
        <w:br/>
        <w:t>• problémy so stabilitou.</w:t>
      </w:r>
      <w:r>
        <w:br/>
      </w:r>
      <w:r>
        <w:br/>
        <w:t>Proces aktualizácie:</w:t>
      </w:r>
      <w:r>
        <w:br/>
        <w:t>1. apt update</w:t>
      </w:r>
      <w:r>
        <w:br/>
        <w:t>2. apt upgrade</w:t>
      </w:r>
      <w:r>
        <w:br/>
        <w:t>3. reštart služieb</w:t>
      </w:r>
      <w:r>
        <w:br/>
      </w:r>
      <w:r>
        <w:br/>
        <w:t>Odporúčania:</w:t>
      </w:r>
      <w:r>
        <w:br/>
        <w:t>• pravidelné zálohovanie,</w:t>
      </w:r>
      <w:r>
        <w:br/>
        <w:t>• kontrola aktualizácií,</w:t>
      </w:r>
      <w:r>
        <w:br/>
        <w:t>• odstraňovanie nepoužívaného softvéru,</w:t>
      </w:r>
      <w:r>
        <w:br/>
        <w:t>• audit používateľov,</w:t>
      </w:r>
      <w:r>
        <w:br/>
        <w:t>• kontrola firewallu.</w:t>
      </w:r>
      <w:r>
        <w:br/>
      </w:r>
      <w:r>
        <w:br/>
        <w:t>Mnohé organizácie využívajú automatické bezpečnostné aktualizácie,</w:t>
      </w:r>
      <w:r>
        <w:br/>
        <w:t>aby minimalizovali čas medzi zverejnením zraniteľnosti a jej opravou.</w:t>
      </w:r>
      <w:r>
        <w:br/>
      </w:r>
    </w:p>
    <w:p w:rsidR="00AB390C" w:rsidRDefault="00B15599">
      <w:pPr>
        <w:pStyle w:val="Nadpis1"/>
      </w:pPr>
      <w:r>
        <w:t>9. Príprava na laboratórne cvičenia</w:t>
      </w:r>
    </w:p>
    <w:p w:rsidR="00AB390C" w:rsidRDefault="00B15599">
      <w:r>
        <w:br/>
        <w:t>Pred laboratórnymi cvičeniami by mal študent:</w:t>
      </w:r>
      <w:r>
        <w:br/>
        <w:t>• ovládať základné príkazy Linuxu,</w:t>
      </w:r>
      <w:r>
        <w:br/>
        <w:t>• vedieť pracovať v termináli,</w:t>
      </w:r>
      <w:r>
        <w:br/>
        <w:t>• rozumieť používateľom a skupinám,</w:t>
      </w:r>
      <w:r>
        <w:br/>
        <w:t>• chápať význam logov,</w:t>
      </w:r>
      <w:r>
        <w:br/>
        <w:t>• vedieť interpretovať výstupy príkazov.</w:t>
      </w:r>
      <w:r>
        <w:br/>
      </w:r>
      <w:r>
        <w:br/>
        <w:t>Odporúčaný postup pri riešení laboratórnych úloh:</w:t>
      </w:r>
      <w:r>
        <w:br/>
        <w:t>1. Prečítať zadanie.</w:t>
      </w:r>
      <w:r>
        <w:br/>
        <w:t>2. Identifikovať cieľ.</w:t>
      </w:r>
      <w:r>
        <w:br/>
        <w:t>3. Spustiť príkazy.</w:t>
      </w:r>
      <w:r>
        <w:br/>
        <w:t>4. Analyzovať výstup.</w:t>
      </w:r>
      <w:r>
        <w:br/>
        <w:t>5. Zdokumentovať výsledky.</w:t>
      </w:r>
      <w:r>
        <w:br/>
      </w:r>
      <w:r>
        <w:br/>
        <w:t>Každé laboratórne cvičenie by malo končiť diskusiou o bezpečnostných dopadoch</w:t>
      </w:r>
      <w:r>
        <w:br/>
        <w:t>vykonaných zmien a možných rizikách.</w:t>
      </w:r>
      <w:r>
        <w:br/>
      </w:r>
    </w:p>
    <w:sectPr w:rsidR="00AB390C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954" w:rsidRDefault="00990954" w:rsidP="00DF4884">
      <w:pPr>
        <w:spacing w:after="0" w:line="240" w:lineRule="auto"/>
      </w:pPr>
      <w:r>
        <w:separator/>
      </w:r>
    </w:p>
  </w:endnote>
  <w:endnote w:type="continuationSeparator" w:id="0">
    <w:p w:rsidR="00990954" w:rsidRDefault="00990954" w:rsidP="00DF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954" w:rsidRDefault="00990954" w:rsidP="00DF4884">
      <w:pPr>
        <w:spacing w:after="0" w:line="240" w:lineRule="auto"/>
      </w:pPr>
      <w:r>
        <w:separator/>
      </w:r>
    </w:p>
  </w:footnote>
  <w:footnote w:type="continuationSeparator" w:id="0">
    <w:p w:rsidR="00990954" w:rsidRDefault="00990954" w:rsidP="00DF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4" w:rsidRDefault="00DF488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4EBA"/>
    <w:rsid w:val="00990954"/>
    <w:rsid w:val="00A75B0E"/>
    <w:rsid w:val="00AA1D8D"/>
    <w:rsid w:val="00AB390C"/>
    <w:rsid w:val="00B15599"/>
    <w:rsid w:val="00B47730"/>
    <w:rsid w:val="00C14940"/>
    <w:rsid w:val="00CB0664"/>
    <w:rsid w:val="00D43F7C"/>
    <w:rsid w:val="00DF488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693F"/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519811-E30D-4C0B-A158-B663B15E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2026-06-08T09:32:00Z</dcterms:created>
  <dcterms:modified xsi:type="dcterms:W3CDTF">2026-06-08T09:34:00Z</dcterms:modified>
  <cp:category/>
</cp:coreProperties>
</file>